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Treppenhaus </w:t>
            </w:r>
          </w:p>
          <w:p>
            <w:pPr>
              <w:spacing w:before="0" w:after="0" w:line="240" w:lineRule="auto"/>
            </w:pPr>
            <w:r>
              <w:t>3. OG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17554689" name="019f65f9-37cc-7cc1-bb08-99c81e7242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733640" name="019f65f9-37cc-7cc1-bb08-99c81e72429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3.  OG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37659963" name="019f65fb-54a5-72a6-9782-a400bf6954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7532780" name="019f65fb-54a5-72a6-9782-a400bf6954a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Küche/ Reduit</w:t>
            </w:r>
          </w:p>
          <w:p>
            <w:pPr>
              <w:spacing w:before="0" w:after="0" w:line="240" w:lineRule="auto"/>
            </w:pPr>
            <w:r>
              <w:t>3. OG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59043411" name="019f65fc-874e-7705-9160-1d7de15f84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8529482" name="019f65fc-874e-7705-9160-1d7de15f840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Büro</w:t>
            </w:r>
          </w:p>
          <w:p>
            <w:pPr>
              <w:spacing w:before="0" w:after="0" w:line="240" w:lineRule="auto"/>
            </w:pPr>
            <w:r>
              <w:t>3.OG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67172300" name="019f65ff-a788-79d2-92a5-dec12be7e5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9782084" name="019f65ff-a788-79d2-92a5-dec12be7e50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im OG</w:t>
            </w:r>
          </w:p>
          <w:p>
            <w:pPr>
              <w:spacing w:before="0" w:after="0" w:line="240" w:lineRule="auto"/>
            </w:pPr>
            <w:r>
              <w:t>3.  OG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92238719" name="019f6607-d824-774d-bb46-844fc4f265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2368153" name="019f6607-d824-774d-bb46-844fc4f265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3.OG links </w:t>
            </w:r>
          </w:p>
          <w:p>
            <w:pPr>
              <w:spacing w:before="0" w:after="0" w:line="240" w:lineRule="auto"/>
            </w:pPr>
            <w:r>
              <w:t>Fensterbank </w:t>
            </w:r>
          </w:p>
        </w:tc>
        <w:tc>
          <w:p>
            <w:pPr>
              <w:spacing w:before="0" w:after="0" w:line="240" w:lineRule="auto"/>
            </w:pPr>
            <w:r>
              <w:t>Fensterbank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0520238" name="019f660a-8010-7c77-bb7f-fd20e803f6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0302274" name="019f660a-8010-7c77-bb7f-fd20e803f69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MFH.Austrasse 4, 8134 Adliswil</w:t>
          </w:r>
        </w:p>
        <w:p>
          <w:pPr>
            <w:spacing w:before="0" w:after="0"/>
          </w:pPr>
          <w:r>
            <w:t>DN 1078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